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1430F" w14:textId="77777777" w:rsidR="004B2EDE" w:rsidRPr="00514950" w:rsidRDefault="004B2EDE" w:rsidP="00514950">
      <w:pPr>
        <w:pStyle w:val="Heading2"/>
        <w:keepNext w:val="0"/>
        <w:keepLines w:val="0"/>
        <w:suppressAutoHyphens/>
        <w:spacing w:before="0" w:line="240" w:lineRule="auto"/>
        <w:jc w:val="both"/>
        <w:rPr>
          <w:rFonts w:ascii="Verdana" w:hAnsi="Verdana"/>
          <w:color w:val="000000"/>
          <w:sz w:val="32"/>
          <w:lang w:val="ru-RU"/>
        </w:rPr>
      </w:pPr>
      <w:r w:rsidRPr="00514950">
        <w:rPr>
          <w:rFonts w:ascii="Verdana" w:hAnsi="Verdana"/>
          <w:color w:val="000000"/>
          <w:sz w:val="32"/>
          <w:lang w:val="ru-RU"/>
        </w:rPr>
        <w:t>Это Москва, дядя!</w:t>
      </w:r>
    </w:p>
    <w:p w14:paraId="77663C4D" w14:textId="77777777" w:rsidR="006F3A1C" w:rsidRPr="00514950" w:rsidRDefault="006F3A1C" w:rsidP="00514950">
      <w:pPr>
        <w:pStyle w:val="Heading1"/>
        <w:keepNext w:val="0"/>
        <w:keepLines w:val="0"/>
        <w:suppressAutoHyphens/>
        <w:spacing w:before="0" w:line="240" w:lineRule="auto"/>
        <w:jc w:val="both"/>
        <w:rPr>
          <w:rFonts w:ascii="Verdana" w:eastAsiaTheme="minorEastAsia" w:hAnsi="Verdana"/>
          <w:b w:val="0"/>
          <w:color w:val="000000"/>
          <w:sz w:val="24"/>
        </w:rPr>
      </w:pPr>
      <w:r w:rsidRPr="00514950">
        <w:rPr>
          <w:rFonts w:ascii="Verdana" w:eastAsiaTheme="minorEastAsia" w:hAnsi="Verdana"/>
          <w:b w:val="0"/>
          <w:color w:val="000000"/>
          <w:sz w:val="24"/>
        </w:rPr>
        <w:t>Александр Бачило</w:t>
      </w:r>
    </w:p>
    <w:p w14:paraId="55366220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25F5100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14950">
        <w:rPr>
          <w:rFonts w:ascii="Verdana" w:hAnsi="Verdana"/>
          <w:color w:val="000000"/>
          <w:sz w:val="20"/>
          <w:lang w:val="ru-RU"/>
        </w:rPr>
        <w:t>—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Да ну тебя с глупостями!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отмахнулась мама.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Выдумываешь вечно!</w:t>
      </w:r>
    </w:p>
    <w:p w14:paraId="3DB32BA4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14950">
        <w:rPr>
          <w:rFonts w:ascii="Verdana" w:hAnsi="Verdana"/>
          <w:color w:val="000000"/>
          <w:sz w:val="20"/>
          <w:lang w:val="ru-RU"/>
        </w:rPr>
        <w:t>—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Не выдумываю!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Марина без сил плюхнулась на стул. Бретелька ночной рубашки свалилась с плеча.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Просыпаюсь, а оно надо мной стоит!</w:t>
      </w:r>
    </w:p>
    <w:p w14:paraId="1D9E06BA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14950">
        <w:rPr>
          <w:rFonts w:ascii="Verdana" w:hAnsi="Verdana"/>
          <w:color w:val="000000"/>
          <w:sz w:val="20"/>
          <w:lang w:val="ru-RU"/>
        </w:rPr>
        <w:t>—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Что оно-то?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спросила бабушка, помешивая в кастрюле.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Если мужчина, то к дороге. А если мохнатое, то к богатству...</w:t>
      </w:r>
    </w:p>
    <w:p w14:paraId="5274C05F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14950">
        <w:rPr>
          <w:rFonts w:ascii="Verdana" w:hAnsi="Verdana"/>
          <w:color w:val="000000"/>
          <w:sz w:val="20"/>
          <w:lang w:val="ru-RU"/>
        </w:rPr>
        <w:t>—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А если то и другое, то к путевке на Кавказ,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мама захихикала шкодливым детским смехом.</w:t>
      </w:r>
    </w:p>
    <w:p w14:paraId="6404DC31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14950">
        <w:rPr>
          <w:rFonts w:ascii="Verdana" w:hAnsi="Verdana"/>
          <w:color w:val="000000"/>
          <w:sz w:val="20"/>
          <w:lang w:val="ru-RU"/>
        </w:rPr>
        <w:t>—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Не знаю я,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Марина отрешенно смотрела на дно пустой чашки.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Белое что-то. Помаячило и утянулось в шкаф.</w:t>
      </w:r>
    </w:p>
    <w:p w14:paraId="29804248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14950">
        <w:rPr>
          <w:rFonts w:ascii="Verdana" w:hAnsi="Verdana"/>
          <w:color w:val="000000"/>
          <w:sz w:val="20"/>
          <w:lang w:val="ru-RU"/>
        </w:rPr>
        <w:t>—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Приснилось,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отрезала мама.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Одевайся да сбегай в магазин. Нужен майонез, сметана и яйца.</w:t>
      </w:r>
    </w:p>
    <w:p w14:paraId="387B8F03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14950">
        <w:rPr>
          <w:rFonts w:ascii="Verdana" w:hAnsi="Verdana"/>
          <w:color w:val="000000"/>
          <w:sz w:val="20"/>
          <w:lang w:val="ru-RU"/>
        </w:rPr>
        <w:t>Марина нерешительно помяла уголок скатерти.</w:t>
      </w:r>
    </w:p>
    <w:p w14:paraId="772A2B2C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14950">
        <w:rPr>
          <w:rFonts w:ascii="Verdana" w:hAnsi="Verdana"/>
          <w:color w:val="000000"/>
          <w:sz w:val="20"/>
          <w:lang w:val="ru-RU"/>
        </w:rPr>
        <w:t>—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Боюсь...</w:t>
      </w:r>
    </w:p>
    <w:p w14:paraId="27C722F5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14950">
        <w:rPr>
          <w:rFonts w:ascii="Verdana" w:hAnsi="Verdana"/>
          <w:color w:val="000000"/>
          <w:sz w:val="20"/>
          <w:lang w:val="ru-RU"/>
        </w:rPr>
        <w:t>—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Чего еще?!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мама остановилась перед ней, упершись рукой в бок.</w:t>
      </w:r>
    </w:p>
    <w:p w14:paraId="1D94E11B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14950">
        <w:rPr>
          <w:rFonts w:ascii="Verdana" w:hAnsi="Verdana"/>
          <w:color w:val="000000"/>
          <w:sz w:val="20"/>
          <w:lang w:val="ru-RU"/>
        </w:rPr>
        <w:t>Марина опустила голову.</w:t>
      </w:r>
    </w:p>
    <w:p w14:paraId="738C82F3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14950">
        <w:rPr>
          <w:rFonts w:ascii="Verdana" w:hAnsi="Verdana"/>
          <w:color w:val="000000"/>
          <w:sz w:val="20"/>
          <w:lang w:val="ru-RU"/>
        </w:rPr>
        <w:t>—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А вдруг я шкаф открою, а оно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там?</w:t>
      </w:r>
    </w:p>
    <w:p w14:paraId="7088A2AE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14950">
        <w:rPr>
          <w:rFonts w:ascii="Verdana" w:hAnsi="Verdana"/>
          <w:color w:val="000000"/>
          <w:sz w:val="20"/>
          <w:lang w:val="ru-RU"/>
        </w:rPr>
        <w:t>—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Да что же это?!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возмутилась мама.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Взрослая девица, завтра замуж, а она ерундой мается! Я для себя, что ли, готовлю на всю ораву?! Ко мне на свадьбу родня съезжается или к тебе?! Марш в магазин без разговоров!</w:t>
      </w:r>
    </w:p>
    <w:p w14:paraId="44D5D789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14950">
        <w:rPr>
          <w:rFonts w:ascii="Verdana" w:hAnsi="Verdana"/>
          <w:color w:val="000000"/>
          <w:sz w:val="20"/>
          <w:lang w:val="ru-RU"/>
        </w:rPr>
        <w:t>—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А может, и верно,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рассудительно заметила бабушка.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Суседко ночью заходил, с жиличкой прощался. Если погладит мягкой лапкой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будет счастье.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А кого, бывает, и душит...</w:t>
      </w:r>
    </w:p>
    <w:p w14:paraId="5ABA7304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14950">
        <w:rPr>
          <w:rFonts w:ascii="Verdana" w:hAnsi="Verdana"/>
          <w:color w:val="000000"/>
          <w:sz w:val="20"/>
          <w:lang w:val="ru-RU"/>
        </w:rPr>
        <w:t>—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Бабуля!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жалобно захныкала Марина.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Достань мои джинсы из шкафа, будь добренькая!</w:t>
      </w:r>
    </w:p>
    <w:p w14:paraId="3DDB4EE6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14950">
        <w:rPr>
          <w:rFonts w:ascii="Verdana" w:hAnsi="Verdana"/>
          <w:color w:val="000000"/>
          <w:sz w:val="20"/>
          <w:lang w:val="ru-RU"/>
        </w:rPr>
        <w:t>—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Ну, все!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рассердилась мама.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Мне это надоело! А ну, пошли!</w:t>
      </w:r>
    </w:p>
    <w:p w14:paraId="216E9D5B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14950">
        <w:rPr>
          <w:rFonts w:ascii="Verdana" w:hAnsi="Verdana"/>
          <w:color w:val="000000"/>
          <w:sz w:val="20"/>
          <w:lang w:val="ru-RU"/>
        </w:rPr>
        <w:t>Она подхватила Марину под руку и потащила в комнату. Бабушка, шаркая тапочками, поспешила за ними.</w:t>
      </w:r>
    </w:p>
    <w:p w14:paraId="2B9770B2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14950">
        <w:rPr>
          <w:rFonts w:ascii="Verdana" w:hAnsi="Verdana"/>
          <w:color w:val="000000"/>
          <w:sz w:val="20"/>
          <w:lang w:val="ru-RU"/>
        </w:rPr>
        <w:lastRenderedPageBreak/>
        <w:t>—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Открывай!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потребовала мама, подтолкнув дочь к шкафу.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Посмотрим на твоего суседку!</w:t>
      </w:r>
    </w:p>
    <w:p w14:paraId="6BCB1ED3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14950">
        <w:rPr>
          <w:rFonts w:ascii="Verdana" w:hAnsi="Verdana"/>
          <w:color w:val="000000"/>
          <w:sz w:val="20"/>
          <w:lang w:val="ru-RU"/>
        </w:rPr>
        <w:t>—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Не буду!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уперлась Марина.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Боюсь! Сама открывай!</w:t>
      </w:r>
    </w:p>
    <w:p w14:paraId="6A6A6D66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14950">
        <w:rPr>
          <w:rFonts w:ascii="Verdana" w:hAnsi="Verdana"/>
          <w:color w:val="000000"/>
          <w:sz w:val="20"/>
          <w:lang w:val="ru-RU"/>
        </w:rPr>
        <w:t>—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Трусиха!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мама презрительно усмехнулась.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А еще замуж собралась! Никого там нет! На, гляди!</w:t>
      </w:r>
    </w:p>
    <w:p w14:paraId="0FF3DFDD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14950">
        <w:rPr>
          <w:rFonts w:ascii="Verdana" w:hAnsi="Verdana"/>
          <w:color w:val="000000"/>
          <w:sz w:val="20"/>
          <w:lang w:val="ru-RU"/>
        </w:rPr>
        <w:t>Она резко распахнула дверь гардероба, и сейчас же все увидели белевший в полутьме силуэт.</w:t>
      </w:r>
    </w:p>
    <w:p w14:paraId="19DFD3CA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14950">
        <w:rPr>
          <w:rFonts w:ascii="Verdana" w:hAnsi="Verdana"/>
          <w:color w:val="000000"/>
          <w:sz w:val="20"/>
          <w:lang w:val="ru-RU"/>
        </w:rPr>
        <w:t>Марина вскрикнула. Оттолкнув маму, она с отчаянной храбростью бросилась на дверь, и, навалившись всем телом, с треском захлопнула ее.</w:t>
      </w:r>
    </w:p>
    <w:p w14:paraId="3ACCB032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14950">
        <w:rPr>
          <w:rFonts w:ascii="Verdana" w:hAnsi="Verdana"/>
          <w:color w:val="000000"/>
          <w:sz w:val="20"/>
          <w:lang w:val="ru-RU"/>
        </w:rPr>
        <w:t>Бабушка стояла, прижав руки к груди и беззвучно шевеля губами, словно читала молитву. Мама ошеломленно хлопала глазами, уставившись на Марину.</w:t>
      </w:r>
    </w:p>
    <w:p w14:paraId="59903066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14950">
        <w:rPr>
          <w:rFonts w:ascii="Verdana" w:hAnsi="Verdana"/>
          <w:color w:val="000000"/>
          <w:sz w:val="20"/>
          <w:lang w:val="ru-RU"/>
        </w:rPr>
        <w:t>—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Ты что, ополоумела?!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произнесла она, наконец.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Чуть пальцы мне не отдавила!</w:t>
      </w:r>
    </w:p>
    <w:p w14:paraId="0B9DA8C7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14950">
        <w:rPr>
          <w:rFonts w:ascii="Verdana" w:hAnsi="Verdana"/>
          <w:color w:val="000000"/>
          <w:sz w:val="20"/>
          <w:lang w:val="ru-RU"/>
        </w:rPr>
        <w:t>—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Оно там!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Марина со страхом смотрела на дверь гардероба.</w:t>
      </w:r>
    </w:p>
    <w:p w14:paraId="3A60871A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14950">
        <w:rPr>
          <w:rFonts w:ascii="Verdana" w:hAnsi="Verdana"/>
          <w:color w:val="000000"/>
          <w:sz w:val="20"/>
          <w:lang w:val="ru-RU"/>
        </w:rPr>
        <w:t>—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Конечно, там,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спокойно ответила мама.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Как вчера привезли, так там и висит.</w:t>
      </w:r>
    </w:p>
    <w:p w14:paraId="242BBBC0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14950">
        <w:rPr>
          <w:rFonts w:ascii="Verdana" w:hAnsi="Verdana"/>
          <w:color w:val="000000"/>
          <w:sz w:val="20"/>
          <w:lang w:val="ru-RU"/>
        </w:rPr>
        <w:t>—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Кто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висит?!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прошептала Марина.</w:t>
      </w:r>
    </w:p>
    <w:p w14:paraId="3CCE7D48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14950">
        <w:rPr>
          <w:rFonts w:ascii="Verdana" w:hAnsi="Verdana"/>
          <w:color w:val="000000"/>
          <w:sz w:val="20"/>
          <w:lang w:val="ru-RU"/>
        </w:rPr>
        <w:t>—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Да никто!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мама снова решительно отворила тяжелую дверь.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Платье твое подвенечное!</w:t>
      </w:r>
    </w:p>
    <w:p w14:paraId="58A90667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14950">
        <w:rPr>
          <w:rFonts w:ascii="Verdana" w:hAnsi="Verdana"/>
          <w:color w:val="000000"/>
          <w:sz w:val="20"/>
          <w:lang w:val="ru-RU"/>
        </w:rPr>
        <w:t>Снежно-белое платье, с пышными оборками, кружевами и блестками, занимало почти все тесное пространство гардероба.</w:t>
      </w:r>
    </w:p>
    <w:p w14:paraId="67676FB0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14950">
        <w:rPr>
          <w:rFonts w:ascii="Verdana" w:hAnsi="Verdana"/>
          <w:color w:val="000000"/>
          <w:sz w:val="20"/>
          <w:lang w:val="ru-RU"/>
        </w:rPr>
        <w:t>Марина зажмурилась и потрясла головой. Как же она могла забыть? Сама же повесила вчера платье в гардероб! Почему сегодня оно кажется таким незнакомым и даже пугающим?</w:t>
      </w:r>
    </w:p>
    <w:p w14:paraId="06349DB7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14950">
        <w:rPr>
          <w:rFonts w:ascii="Verdana" w:hAnsi="Verdana"/>
          <w:color w:val="000000"/>
          <w:sz w:val="20"/>
          <w:lang w:val="ru-RU"/>
        </w:rPr>
        <w:t>—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Это замужняя жизнь пугает,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уверенно сказала бабушка и, заметив мамин взгляд, поспешно добавила:</w:t>
      </w:r>
    </w:p>
    <w:p w14:paraId="2B9322BD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14950">
        <w:rPr>
          <w:rFonts w:ascii="Verdana" w:hAnsi="Verdana"/>
          <w:color w:val="000000"/>
          <w:sz w:val="20"/>
          <w:lang w:val="ru-RU"/>
        </w:rPr>
        <w:t>—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Хорошая примета. Пугает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значит, заботится.</w:t>
      </w:r>
    </w:p>
    <w:p w14:paraId="46A87B69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14950">
        <w:rPr>
          <w:rFonts w:ascii="Verdana" w:hAnsi="Verdana"/>
          <w:color w:val="000000"/>
          <w:sz w:val="20"/>
          <w:lang w:val="ru-RU"/>
        </w:rPr>
        <w:t>—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Ничего себе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заботится!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Марина болезненно поморщилась.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У меня сердце до сих пор стучит, как пулемет! Что это, вообще, за мода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— выходить замуж в белом платье?!</w:t>
      </w:r>
    </w:p>
    <w:p w14:paraId="48934150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14950">
        <w:rPr>
          <w:rFonts w:ascii="Verdana" w:hAnsi="Verdana"/>
          <w:color w:val="000000"/>
          <w:sz w:val="20"/>
          <w:lang w:val="ru-RU"/>
        </w:rPr>
        <w:t>Бабушка даже руками всплеснула.</w:t>
      </w:r>
    </w:p>
    <w:p w14:paraId="543D6F8E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14950">
        <w:rPr>
          <w:rFonts w:ascii="Verdana" w:hAnsi="Verdana"/>
          <w:color w:val="000000"/>
          <w:sz w:val="20"/>
          <w:lang w:val="ru-RU"/>
        </w:rPr>
        <w:t>—</w:t>
      </w:r>
      <w:r w:rsidRPr="00514950">
        <w:rPr>
          <w:rFonts w:ascii="Verdana" w:hAnsi="Verdana"/>
          <w:color w:val="000000"/>
          <w:sz w:val="20"/>
        </w:rPr>
        <w:t> </w:t>
      </w:r>
      <w:r w:rsidRPr="00514950">
        <w:rPr>
          <w:rFonts w:ascii="Verdana" w:hAnsi="Verdana"/>
          <w:color w:val="000000"/>
          <w:sz w:val="20"/>
          <w:lang w:val="ru-RU"/>
        </w:rPr>
        <w:t>Да в каком же еще выходить?! В черном, что ли?! Спаси и помилуй!</w:t>
      </w:r>
    </w:p>
    <w:p w14:paraId="53ED7E17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Не нравится мне все это... — пробормотала Марина.</w:t>
      </w:r>
    </w:p>
    <w:p w14:paraId="590B1A96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lastRenderedPageBreak/>
        <w:t>— Что опять не нравится?! — мама была вне себя. — Замуж выходить?! Так я тебе тысячу раз говорила — сперва универ закончи! Женихи никуда не денутся!</w:t>
      </w:r>
    </w:p>
    <w:p w14:paraId="1A07CB5B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Может, заменить платье, пока не поздно?</w:t>
      </w:r>
    </w:p>
    <w:p w14:paraId="381113E3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Начинается! — мама только махнула рукой и побрела вон из комнаты. — Ты со мной про платье даже не заговаривай, — бросила она через плечо. — С Ромой своим обсуждай эти вопросы. Если он у тебя такой богач...</w:t>
      </w:r>
    </w:p>
    <w:p w14:paraId="0234BD4A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Какой уж там богач... — вздохнула Марина и стала собираться в магазин.</w:t>
      </w:r>
    </w:p>
    <w:p w14:paraId="3C4E80D9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Когда дверь за ней закрылась, бабушка, сидевшая за столом на кухне, отодвинула кружку с темной жидкостью и повернулась к маме.</w:t>
      </w:r>
    </w:p>
    <w:p w14:paraId="2AB1CAD2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Иди, скажи ему, чтобы не смел больше вылезать, пока не прикажут. Все дело испортит!</w:t>
      </w:r>
    </w:p>
    <w:p w14:paraId="01BE976F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Слушаюсь, госпожа, — мама присела в низком поклоне. — Не извольте беспокоиться, я поставлю тварь на место...</w:t>
      </w:r>
    </w:p>
    <w:p w14:paraId="07C43932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Проходя через двор, Марина приветливо кивнула дворнику в оранжевом жилете, гонявшему метелкой по тротуару осеннюю листву.</w:t>
      </w:r>
    </w:p>
    <w:p w14:paraId="0DD2EBAA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Привет, Имомали!</w:t>
      </w:r>
    </w:p>
    <w:p w14:paraId="6FA7A193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Здравствуй, душиза! — щербато разулыбался дворник.</w:t>
      </w:r>
    </w:p>
    <w:p w14:paraId="0CEE8AA4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Дождя не будет? — спросила Марина.</w:t>
      </w:r>
    </w:p>
    <w:p w14:paraId="3649659C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Она считала Имомали непререкаемым синоптическим авторитетом.</w:t>
      </w:r>
    </w:p>
    <w:p w14:paraId="38CBD5B5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Дождя будет, — уверенно заявил дворник. — Второй половина.</w:t>
      </w:r>
    </w:p>
    <w:p w14:paraId="7ED257E4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Ну, вот, — расстроилась Марина. — А обещали тепло...</w:t>
      </w:r>
    </w:p>
    <w:p w14:paraId="6682CF8B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Кому кушать есть, тому всегда тепло, — сказал Имомали, глядя вслед уходящей Марине, и добавил задумчиво:</w:t>
      </w:r>
    </w:p>
    <w:p w14:paraId="4361024E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Кушать есть, кому деньги есть. Деньги есть, кому документы есть. Москва...</w:t>
      </w:r>
    </w:p>
    <w:p w14:paraId="7BA23902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Анкета заполняется в двух экземплярах, от руки, синими чернилами...</w:t>
      </w:r>
    </w:p>
    <w:p w14:paraId="1971F74B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Имомали не слушал, что говорит ему Надежда Сергеевна, да если бы и прислушался, все равно бы не понял. Он хотел есть. Два дня в очереди не ел. А до этого три дня в поезде ехал.</w:t>
      </w:r>
    </w:p>
    <w:p w14:paraId="4428AB92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В поезде Аликпер еды не давал, только за деньги. А какие у Имомали деньги, когда он за деньгами и едет? Хорошо еще, что взяли его, хромого, в Москву на работу. Но хромому тоже есть надо.</w:t>
      </w:r>
    </w:p>
    <w:p w14:paraId="674AEA23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Имомали просил Аликпера:</w:t>
      </w:r>
    </w:p>
    <w:p w14:paraId="40052259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lastRenderedPageBreak/>
        <w:t>— Дай хлеба. Есть хочу.</w:t>
      </w:r>
    </w:p>
    <w:p w14:paraId="20037DCF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Аликпер смеялся.</w:t>
      </w:r>
    </w:p>
    <w:p w14:paraId="40FE40FF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А мяса не дать?</w:t>
      </w:r>
    </w:p>
    <w:p w14:paraId="75104575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Ему легко было смеяться. Он ехал в купе с проводником и варил для него мясо на плитке. И для себя, конечно. Аликпер любил жирное мясо. Остальные двести человек в вагоне только втягивали носами запах и вздыхали:</w:t>
      </w:r>
    </w:p>
    <w:p w14:paraId="0C459D02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Москвой пахнет. Там, говорят, мясо прямо на улицах варят, жарят, режут и в лаваш заворачивают. Очереди, наверное, большие... Ничего, дождемся.</w:t>
      </w:r>
    </w:p>
    <w:p w14:paraId="65A500CF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Только Имомали не хотел ждать.</w:t>
      </w:r>
    </w:p>
    <w:p w14:paraId="061CF00D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Дай хлеба, собака, — добром говорил он Аликперу.</w:t>
      </w:r>
    </w:p>
    <w:p w14:paraId="1F31D6F3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Аликпер много кушал, ноги толстые, шея толстая, руки крепкие. Сильно Имомали бил. Иначе нельзя. Если ишака не бить, как он узнает, кто его хозяин?</w:t>
      </w:r>
    </w:p>
    <w:p w14:paraId="560FF2E8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Имомали перестал на голод жаловаться. Да уже и некому было. Аликпер куда-то пропал. Говорили, от поезда отстал. Может, так было, а может, нет. В вагоне много спорили. Только Имомали не спорил. И на голод больше не жаловался. Поезд дальше и без Аликпера пошел, не такой уж большой бай наш Аликпер. Так Имомали подумал. И ошибся.</w:t>
      </w:r>
    </w:p>
    <w:p w14:paraId="3CE684D3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До Москвы доехали — никто не встретил. Проводник сказал из вагона уходить, менты с вокзала прогнали. Лето стоит такое, как в Фергане зима. Куда идти, где спать, кто деньги даст — один Аликпер знал, а теперь никто не знает. И кушать опять хочется.</w:t>
      </w:r>
    </w:p>
    <w:p w14:paraId="7282649F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Пошли на базар, земляков искать. Очень удивились. Базарный день, а базара нет. Ворота закрыты, никто урюк не разгружает, хурму не предлагает, рахат-лукум не носит. Мясо не жарит!</w:t>
      </w:r>
    </w:p>
    <w:p w14:paraId="0F5B1D07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Мимо добрый человек шел, только падал часто.</w:t>
      </w:r>
    </w:p>
    <w:p w14:paraId="3575535C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Уходите, — сказал, — здесь чурок ловят, в тюрьму забирают. Базар давно закрыли, товар менты поделили на ответственное хранение.</w:t>
      </w:r>
    </w:p>
    <w:p w14:paraId="710BC4A3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Еще что-то говорил, но даже Музаффар понять его не мог, хотя в школе учился. Долго слушал, потом сказал:</w:t>
      </w:r>
    </w:p>
    <w:p w14:paraId="6B83A7B5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Песню поет.</w:t>
      </w:r>
    </w:p>
    <w:p w14:paraId="34C5CCC1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Заплакали люди: чем прогневили мы Всевышнего? Как допустил он в неизъяснимой мудрости своей такую несправедливость? Сытый бадбуй в теплой фуфайке песню поет, а правоверные от голода плачут, от холода дрожат, на всех одна теплая фуфайка! Совсем без Аликпера пропадем!</w:t>
      </w:r>
    </w:p>
    <w:p w14:paraId="234CE7A6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lastRenderedPageBreak/>
        <w:t>И смилостивился Справедливый, не дал совсем пропасть. Долго водил правоверных по каменной пустыне, но привел, наконец, к Надежде Сергеевне, в кабинет-сарай. А там уже земляков много — кто из Педжикента, кто из Зеравшана, кто из Чирчика. На два дня очередь. И все с бумагами. Опять беда! Один Аликпер знал, как бумаги по-русски писать. Имомали не знал. У Аликпера синяя ручка была, черная ручка была. У Имомали — только спичка и разбитая губа. Два дня у земляков срисовывал значок за значком, спичкой в губу макал. И очень есть хотел. Наконец, подошла его очередь, пустили в кабинет. В кабинете мясом пахнет, сидит большая красная женщина Надежда Сергеевна, вареный бигмак кушает.</w:t>
      </w:r>
    </w:p>
    <w:p w14:paraId="585F957C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Имомали бумаги на стол положил, сказал вежливо:</w:t>
      </w:r>
    </w:p>
    <w:p w14:paraId="65F68924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Давай деньги, ханум, кушать хочу.</w:t>
      </w:r>
    </w:p>
    <w:p w14:paraId="3DF814C7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Надежда Сергеевна посмотрела одним глазом, синим, как степной колокольчик. Не на гостя — на бумаги:</w:t>
      </w:r>
    </w:p>
    <w:p w14:paraId="7141E2F1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Документы оформлены неправильно, — говорит. — Анкета заполняется в двух экземплярах, от руки, синими чернилами. Следующий!</w:t>
      </w:r>
    </w:p>
    <w:p w14:paraId="07AC30CA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Имомали постоял немного, подождал. Нет, не дает деньги. И кушать не дает. Сказал тихо:</w:t>
      </w:r>
    </w:p>
    <w:p w14:paraId="73D864F6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Нельзя кушать не давать. Большая беда будет. Быстро деньги надо.</w:t>
      </w:r>
    </w:p>
    <w:p w14:paraId="4FA61851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Надежда Сергеевна рассердилась.</w:t>
      </w:r>
    </w:p>
    <w:p w14:paraId="31FFCB72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Я тебе русским языком объясняю — синими чернилами анкета заполняется! Такое требование. Я, что ли, их выдумываю? Будут синие чернила — будешь про деньги спрашивать.</w:t>
      </w:r>
    </w:p>
    <w:p w14:paraId="3D2C9D18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Не буду спрашивать, — сказал Имомали. — Скоро кушать буду.</w:t>
      </w:r>
    </w:p>
    <w:p w14:paraId="739382E6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И ушел.</w:t>
      </w:r>
    </w:p>
    <w:p w14:paraId="7D11A1F2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Вечером Надежда Сергеевна кабинет-сарай закрыла, текила-купила, детям рахат-лукум фабрики красный бабай купила, соседу — пива, мужу — грабли. Села в машину, на дачу поехала. Три часа в пробке постояла, приехала в темноте, смотрит — что такое? Соседи спят, что ли? Никто мороз-мороз не поет, владимирский централ не слушает, в пруду голый не купается, через костер не прыгает. Странный вечер пятницы.</w:t>
      </w:r>
    </w:p>
    <w:p w14:paraId="287EAC70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Зашла в дом, мужа зовет, детей. Видит — сидит в комнате на ковре Имомали, живот поглаживает.</w:t>
      </w:r>
    </w:p>
    <w:p w14:paraId="1EAA1157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Удивилась Надежда Сергеевна, захлопала синими глазами.</w:t>
      </w:r>
    </w:p>
    <w:p w14:paraId="7D680979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Ты откуда взялся?</w:t>
      </w:r>
    </w:p>
    <w:p w14:paraId="1B40631E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lastRenderedPageBreak/>
        <w:t>Стал объяснять Имомали:</w:t>
      </w:r>
    </w:p>
    <w:p w14:paraId="102728A1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Отец мой, царь шайтанов Ангро-Манью, да продлятся дни его в кипящем котле подземного царства, создал произволением своим страну змей. Но пришли люди, поставили шатры в круг, а змей прогнали во вне — жить среди нечистот. Пресмыкаясь меж ядовитых отбросов, змеи понесли от людских пороков и пометали приплод — дэвов ярости и предательства, жадности и высокомерия... Вот откуда взялся и я — ненасытный Гуруснаги, дэв голода...</w:t>
      </w:r>
    </w:p>
    <w:p w14:paraId="494E5AD7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Надежда Сергеевна по-персидски ни слова не знала, но увидела на ковре ботиночки детей, очки мужа, шляпу председателя садового общества — и все поняла. Хотела бежать, но уже не могла. Имомали, пока рассказывал, на месте не сидел, а обматывал Надежду Сергеевну синей изолентой, как паук обматывает муху липкой паутиной. Изоленты на даче было много, очень Имомали этому радовался — еще на войне полюбил он синюю, как блестящие купола Самарканда, изоленту. Сложи два автоматных рожка валетом и обмотай — в бою поймешь, зачем.</w:t>
      </w:r>
    </w:p>
    <w:p w14:paraId="5DFFC657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После войны тоже довелось Имомали с изолентой повозиться. Протез попался капризный, приходилось часто подматывать, чтобы трещина не ползла, а она все равно, проклятая, прорастала, крошила пластмассу, грозила Имомали совсем без ноги оставить. И обижаться не на кого — не миной ногу оторвало, не снарядом — сам отгрыз. Нельзя дэву долго не кушать. Нельзя в пустыне жить, где людей нет. В большой город ехать надо.</w:t>
      </w:r>
    </w:p>
    <w:p w14:paraId="3868E873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Я тебя, Надежда Сергеевна, сейчас кушать не буду, — сказал Имомали. — Я вас только от большого голода кушаю. Мне деньги надо. Работа надо. Документы надо. Имомали — честный дэв. Анкету писать будем.</w:t>
      </w:r>
    </w:p>
    <w:p w14:paraId="2BAA4C62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Надежда Сергеевна хотела что-то сказать, но изолента рот закрывала, нос закрывала, обнимала туго, как змея. Лицо посинело, пальцы посинели, уши — и те посинели.</w:t>
      </w:r>
    </w:p>
    <w:p w14:paraId="3F4125D1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Очень хорошо, — сказал Имомали.</w:t>
      </w:r>
    </w:p>
    <w:p w14:paraId="41549114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Бумагу взял, спичку заострил.</w:t>
      </w:r>
    </w:p>
    <w:p w14:paraId="644E710C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Теперь, синяя женщина, давай синие чернила!</w:t>
      </w:r>
    </w:p>
    <w:p w14:paraId="3053CFD3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И уколол Надежду Сергеевну в глаз.</w:t>
      </w:r>
    </w:p>
    <w:p w14:paraId="1A588BCD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Игорю Владимировичу Москва понравилась. Со времен его последнего визита сюда она стала выше, светлее, просторнее, а, главное — чище. Широкие тротуары, ровно и гладко, будто по скатерти выложенные серой и розовой плиткой, смотрелись очень аккуратно — ни булыжных бугров, ни, тем более, ям, наполненных жидкой непролазной грязью, все сделано с любовью и размахом. А какие экипажи проносились мимо! Глянцево сверкающие, пахнущие терпким дымком, а не мочой и навозом, как встарь. Сразу было видно, что люди здесь живут богато, денег на хлебных корках не экономят. С такими людьми и работать приятно.</w:t>
      </w:r>
    </w:p>
    <w:p w14:paraId="51F7E926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Одно плохо — до неузнаваемости изменившиеся улицы пролегли нынче совсем не так и не там, где были раньше. Игорь Владимирович читал знакомые названия — Полянка, Якиманка, но никак не мог сообразить, где ему следует повернуть в нужный, Старомонетный переулок. Один раз даже едва не попал под самодвижущийся механизм, переходя широкую, в добрую площадь, дорогу.</w:t>
      </w:r>
    </w:p>
    <w:p w14:paraId="2EB8410E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На другой стороне к нему подошел городовой в кургузом темно-синем мундире и широкой инфантерской фуражке с орлом.</w:t>
      </w:r>
    </w:p>
    <w:p w14:paraId="6DA47F4A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Жить надоело, папаша? — лениво спросил он.</w:t>
      </w:r>
    </w:p>
    <w:p w14:paraId="5AB4257B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Извини, братец, — улыбнулся Игорь Владимирович. — Залюбовался красотами...</w:t>
      </w:r>
    </w:p>
    <w:p w14:paraId="4C0EB33A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Любоваться на Евровидении будем, — строго сказал городовой. Скажите спасибо, что отделаетесь штрафом. В Склифе с вас дороже возьмут.</w:t>
      </w:r>
    </w:p>
    <w:p w14:paraId="6AFEA636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Такое бесцеремонное обращение несколько покоробило Игоря Владимировича.</w:t>
      </w:r>
    </w:p>
    <w:p w14:paraId="463B6645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Ты, любезный, фабричных штрафуй! — с достоинством произнес он. — А я дворянин!</w:t>
      </w:r>
    </w:p>
    <w:p w14:paraId="6FCF3A42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Городовой вздохнул.</w:t>
      </w:r>
    </w:p>
    <w:p w14:paraId="7BFAE3F8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Кто ж вас, дворян, в город без санитаров выпускает? Документы есть?</w:t>
      </w:r>
    </w:p>
    <w:p w14:paraId="630893CF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Игорь Владимирович с удовольствием показал бы городовому именную грамоту Якова Брюса, чтобы только посмотреть, как вытянется бритая физиономия и согнется подобострастно спина доблестного стража, но до встречи, назначенной в Старомонетном, оставалось совсем мало времени. Поэтому он просто приказал городовому пойти и утопиться в канале против гигантской бронзовой статуи, а сам деловито зашагал дальше. И только порядочно уже отойдя, вдруг спохватился: дорогу-то не спросил! Эх, простота!</w:t>
      </w:r>
    </w:p>
    <w:p w14:paraId="5B1B49A2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Тут, на его счастье, из арки большого серого дома вышла барышня в тесных и смешных полотняных штанах, без юбки. Но к особенностям нынешней московской моды Игорь Владимирович уже привык, откровенно говоря, она даже нравилась искушенному эротоману, а потому он лишь сдержанно хрюкнул в рукав и поспешил нагнать барышню.</w:t>
      </w:r>
    </w:p>
    <w:p w14:paraId="40E4B919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Тысяча извинений, сударыня! — произнес он с наивозможнейшей любезностью. — не соблаговолите ли указать незадачливому чужестранцу дорогу в Старомонетный переулок?</w:t>
      </w:r>
    </w:p>
    <w:p w14:paraId="219DC77B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Чего? — девушка подняла на него рассеянный взгляд.</w:t>
      </w:r>
    </w:p>
    <w:p w14:paraId="3CFA7387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Простите, я не представился, — поспешно добавил Игорь Владимирович. — Стольберг, надворный советник. Давно не бывал в Москве. И вот, вообразите, заплутал. Никак не найду Старомонетный!</w:t>
      </w:r>
    </w:p>
    <w:p w14:paraId="6F2EE492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Глаза Игоря Владимировича излучали такую приветливость, что барышня невольно улыбнулась в ответ.</w:t>
      </w:r>
    </w:p>
    <w:p w14:paraId="7503AFC5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До светофора и налево, через двор, — сказала она. — Не доходя Третьяковки — направо.</w:t>
      </w:r>
    </w:p>
    <w:p w14:paraId="297B06CA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Не доходя... куда? — смутился надворный советник. — Пардон, я в этих новых названиях профан-с...</w:t>
      </w:r>
    </w:p>
    <w:p w14:paraId="6FC02E59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Ну, идемте, — смилостивилась барышня. — нам по дороге.</w:t>
      </w:r>
    </w:p>
    <w:p w14:paraId="3ABF0AA9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Бесконечно признателен, сударыня!- обрадовался Стольберг. — позвольте предложить вам руку.</w:t>
      </w:r>
    </w:p>
    <w:p w14:paraId="4E08D8D3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Барышня рассмеялась, но взяла старика под руку.</w:t>
      </w:r>
    </w:p>
    <w:p w14:paraId="4472F1EA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Вы — артист?</w:t>
      </w:r>
    </w:p>
    <w:p w14:paraId="08B780FE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Ну, что вы! — запротестовал Игорь Владимирович. — Отродясь не брал кистей в руки! У меня собственный дом в Столешниковом.</w:t>
      </w:r>
    </w:p>
    <w:p w14:paraId="02DC41BB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Он смущенно кашлянул.</w:t>
      </w:r>
    </w:p>
    <w:p w14:paraId="56D251EA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Был. Увы, последние годы я провел вдали от родины и русских людей, в уединении и тьме... Можно сказать, в склепе. Ах, как тут все изменилось! Разве что городовые все такие же хамы... Но позвольте узнать имя и отчество моей спасительницы, чтобы я знал, кому возносить благодарности!</w:t>
      </w:r>
    </w:p>
    <w:p w14:paraId="5D9D5394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Марина, — сказала барышня, не чинясь. — Можно без отчества...</w:t>
      </w:r>
    </w:p>
    <w:p w14:paraId="779C2FE0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Если каждый день по два часа висеть на турнике, думал гном, то метр семьдесят — не предел. А иначе тут нельзя. Работы охранника в банке не найдешь, да и девки носы воротят. На девок, конечно, плевать, но так уж устроен этот проклятый город: где деньги, там и девки. И наоборот. Вот и выходит, что в серьезном деле без них нельзя. А дело как раз сейчас наклевывается очень серьезное.</w:t>
      </w:r>
    </w:p>
    <w:p w14:paraId="3DE59FC8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Одна беда — пропустишь оду-две тренировки, и снова съеживаешься до своего обычного метра с кепкой. А этого нельзя! Вот возьмем профессорскую кубышку, тогда можно и оттянуться. То есть — тьфу! — скукожиться. Отдохнуть, одним словом. Хотя какой может быть отдых для гнома? Лучший пляж — подвал с деньгами!</w:t>
      </w:r>
    </w:p>
    <w:p w14:paraId="2D2F9BCA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И еще один кислый момент в этом деле. Никак в нем не обойтись без колдуна. Хоть всю родню профессорскую нарежь на тесемки, а если не знают они, где клад, то и не скажут. Другое дело — колдун. Ему только крови ихней нюхнуть — сразу место укажет. Но ведь, падла, и делиться с ним придется! Альтернативка, как здесь говорят... Ну да где наша не пропадала! Не может такого быть, чтобы гном не сумел колдуна кинуть! Ох, кстати, вот и он. Наконец-то. С виду — лопух, такого возьмем без шума и пыли... как здесь говорят.</w:t>
      </w:r>
    </w:p>
    <w:p w14:paraId="16786FF3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Сдачи нет, — сухо сказала продавщица, когда Марина протянула ей пятитысячную купюру.</w:t>
      </w:r>
    </w:p>
    <w:p w14:paraId="256B6F68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А как же быть? У меня только эта бумажка.</w:t>
      </w:r>
    </w:p>
    <w:p w14:paraId="259DB01D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Ищите размен, — продавщица сердито дернула плечом.</w:t>
      </w:r>
    </w:p>
    <w:p w14:paraId="2D7A1F61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Так ведь у вас магазин! — растерялась Марина. — Где же еще разменивать?</w:t>
      </w:r>
    </w:p>
    <w:p w14:paraId="411293B8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У меня не магазин, а головная боль! — проворчала продавщица. — А если я всю мелочь раздам, так еще и мигрень головного мозга будет! На фига мне этот геморрой?</w:t>
      </w:r>
    </w:p>
    <w:p w14:paraId="00B9DEA0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Марина огляделась по сторонам. Кроме нее и болезненной продавщицы, в магазине никого не было.</w:t>
      </w:r>
    </w:p>
    <w:p w14:paraId="759E5F5D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Вон, у лотошника спросите, может, разменяет, — продавщица кивнула на дверь.</w:t>
      </w:r>
    </w:p>
    <w:p w14:paraId="57BD5850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Только теперь Марина увидела сквозь стекло расположившегося возле крыльца долговязого торговца всякой канцелярской мелочью и лотерейными билетами. Пришлось идти к нему. Увидев Марину, торговец лихо крутнул барабан, в котором пересыпались билеты.</w:t>
      </w:r>
    </w:p>
    <w:p w14:paraId="15F1DF3D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Выигрыш неизбежен! Вам сколько билетиков? Десять? Пятнадцать?</w:t>
      </w:r>
    </w:p>
    <w:p w14:paraId="7B0DE965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Мне пять тысяч... — начала было Марина, но, увидев счастливое изумление на лице продавца, поспешно добавила:</w:t>
      </w:r>
    </w:p>
    <w:p w14:paraId="5FBFB768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Разменять!</w:t>
      </w:r>
    </w:p>
    <w:p w14:paraId="58EC0A63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Тощий разочарованно посмотрел на купюру в ее руке.</w:t>
      </w:r>
    </w:p>
    <w:p w14:paraId="72577099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Я столько и за неделю не наторгую, — уныло сказал он. — Не бойкое место. Раньше, когда картами таро промышлял, судьбу предсказывал, отбою от покупателей не было. А теперь все это шарлатанство запрещено. Только лотерея Роспечати, и не дай Бог... — он сокрушенно развел руками, но вдруг оживился. — А знаете что? Попробуйте в кафе, тут рядом, через два дома.</w:t>
      </w:r>
    </w:p>
    <w:p w14:paraId="1F87885B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В кафе уж точно не разменяют, — вздохнула Марина.</w:t>
      </w:r>
    </w:p>
    <w:p w14:paraId="2D86DEC1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А вы закажите что-нибудь. Хлопните рюмашку, а дальше не ваша забота. Разменяют, куда денутся?</w:t>
      </w:r>
    </w:p>
    <w:p w14:paraId="2A1C67D5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Марина грустно кивнула и пошла в указанном направлении.</w:t>
      </w:r>
    </w:p>
    <w:p w14:paraId="1EC8286E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Одну минуточку, девушка! — окликнул ее продавец.</w:t>
      </w:r>
    </w:p>
    <w:p w14:paraId="7FC3B376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Марина обернулась.</w:t>
      </w:r>
    </w:p>
    <w:p w14:paraId="11C8BC37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Тощий сунул длинные пальцы в барабан и вынул лотерейный билетик.</w:t>
      </w:r>
    </w:p>
    <w:p w14:paraId="5CE957AE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Возьмите один на счастье. Это бесплатно. Раз уж я не смог быть полезным...</w:t>
      </w:r>
    </w:p>
    <w:p w14:paraId="7ED595E8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Спасибо, — Марина взяла билет и побрела дальше, на ходу разворачивая бумажку.</w:t>
      </w:r>
    </w:p>
    <w:p w14:paraId="62E4F478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У крыльца кафе она, наконец, добралась до вкладыша и прочитала бледно оттиснутую надпись: «Не надевай белое платье!»</w:t>
      </w:r>
    </w:p>
    <w:p w14:paraId="04837DEF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Марина невесело усмехнулась и бросила бумажку в урну.</w:t>
      </w:r>
    </w:p>
    <w:p w14:paraId="4382E13D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Уже взявшись за ручку двери, она вдруг увидела сквозь стекло знакомую фигуру. За ближним столиком, спиной к окну, сидел Рома. Ничего себе, жених! У него завтра свадьба, а он сидит тут, пивом наливается! Но самое удивительное было не это. Отхлебывая из огромной кружки, Рома увлеченно беседовал с надворным советником Игорем Владимировичем Стольбергом!</w:t>
      </w:r>
    </w:p>
    <w:p w14:paraId="0F07A978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Меня не интересуют деньги, — сказал Игорь Владимирович.</w:t>
      </w:r>
    </w:p>
    <w:p w14:paraId="33FD1EEF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А что, у вас их много? — оживился Рома.</w:t>
      </w:r>
    </w:p>
    <w:p w14:paraId="10989576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Помолчи, неугомонный карла! — оборвал его Стольберг. — Повторяю, сокровища можешь забрать себе. Копаться в барахле из скифских курганов — унизительно для ловца бессмертных душ. Но...</w:t>
      </w:r>
    </w:p>
    <w:p w14:paraId="48AA9327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Не беспокойтесь, я и один с удовольствием унижусь, — оскалился Рома.</w:t>
      </w:r>
    </w:p>
    <w:p w14:paraId="52DC1D5A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Игорь Владимирович пропустил его замечание мимо ушей.</w:t>
      </w:r>
    </w:p>
    <w:p w14:paraId="615EEBE5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Но, — повторил он. — Выходя за тебя замуж, она наденет тебе на палец кольцо. Это кольцо досталось ей от отца...</w:t>
      </w:r>
    </w:p>
    <w:p w14:paraId="118CA71B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Тоже скифское? — глаза Ромы жадно блеснули.</w:t>
      </w:r>
    </w:p>
    <w:p w14:paraId="5BF37466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Советник покачал головой.</w:t>
      </w:r>
    </w:p>
    <w:p w14:paraId="25C552BC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Нет. Профессор вел немало успешных изысканий по всему миру. Он имел чутье... Но для тебя это кольцо не представляет ценности. Оно даже не золотое.</w:t>
      </w:r>
    </w:p>
    <w:p w14:paraId="1E03BC6F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Да ладно! — Рома недоверчиво уставился на Стольберга. — Какое же оно обручальное?!</w:t>
      </w:r>
    </w:p>
    <w:p w14:paraId="1060A267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Оно и не обручальное.</w:t>
      </w:r>
    </w:p>
    <w:p w14:paraId="6643061C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А какое?</w:t>
      </w:r>
    </w:p>
    <w:p w14:paraId="344E3EF5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Пусть это останется моей маленькой тайной. Ты отдашь кольцо мне, а взамен получишь все, что профессор нашел в своей последней экспедиции.</w:t>
      </w:r>
    </w:p>
    <w:p w14:paraId="38D20E3A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А вдруг там ничего стоящего? — с купеческой хитрецой усмехнулся Рома.</w:t>
      </w:r>
    </w:p>
    <w:p w14:paraId="6D789D03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Девяносто шесть предметов, — небрежно бросил Стольберг. — ожерелья, браслеты, зарукавья, гривны со львами, тельцами и змеями. Глаза — рубиновые.</w:t>
      </w:r>
    </w:p>
    <w:p w14:paraId="472C630B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Рома сглотнул всухую, забыв о пиве.</w:t>
      </w:r>
    </w:p>
    <w:p w14:paraId="0CE066A7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Но никто не знает, где это спрятано. Придется отворять кровь дочери. Твоей, между прочим, невесты. Невесты, карла! Кстати, как ты намерен поступить с ней в дальнейшем?</w:t>
      </w:r>
    </w:p>
    <w:p w14:paraId="17CEDD5A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Да никак не намерен, — отмахнулся Рома. — Бритвой по горлу, и в колодец, как здесь говорят. А старушек — топором в темячко. Тоже проверенный метод.</w:t>
      </w:r>
    </w:p>
    <w:p w14:paraId="760E8083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Ах, карла, карла, — Стольберг брезгливо отвернулся.</w:t>
      </w:r>
    </w:p>
    <w:p w14:paraId="256511FC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Небо за стеклом потемнело. Начал накрапывать дождь. Приоткрытая рама окна поскрипывала от порывов ветра. Прохожие на улице торопились по домам, кое-кто спрятался под козырьком кафе.</w:t>
      </w:r>
    </w:p>
    <w:p w14:paraId="316FB5B5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Странно, — произнес Стольберг. — Эту барышню я сегодня уже видел...</w:t>
      </w:r>
    </w:p>
    <w:p w14:paraId="259AAD55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Какую барышню? — Рома тоже обернулся и успел увидеть отпрянувшую от стекла Марину.</w:t>
      </w:r>
    </w:p>
    <w:p w14:paraId="39F861C8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Да ведь это она! — завопил он, вскакивая. — Она все слышала!</w:t>
      </w:r>
    </w:p>
    <w:p w14:paraId="08CC0F93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Марина бежала темными улицами, в лицо ей хлестал дождь, он барабанил по жестяным трубам и крышам подвалов, от этого казалось, что позади, то вдалеке, то совсем близко, гремят шаги преследователей. Повернув за угол, Марина с размаху налетела на кого-то, вскрикнула испуганно, но сейчас же узнала оранжевую жилетку дворника.</w:t>
      </w:r>
    </w:p>
    <w:p w14:paraId="177E2CAF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Я же говорил, душиза! — прокричал он, — Будет дождя! Зачем дома не сидишь?</w:t>
      </w:r>
    </w:p>
    <w:p w14:paraId="5E84E47A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Имомали! — взмолилась Марина, вцепившись в его руку. — Пожалуйста! Проводи меня домой! Мне страшно!</w:t>
      </w:r>
    </w:p>
    <w:p w14:paraId="2B3E1149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Какой базар! — засмеялся дворник. — Давай, пошли!</w:t>
      </w:r>
    </w:p>
    <w:p w14:paraId="0729E5C1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И тихо добавил:</w:t>
      </w:r>
    </w:p>
    <w:p w14:paraId="6D5FD47C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Правда, я еще обед не кушал...</w:t>
      </w:r>
    </w:p>
    <w:p w14:paraId="10677BCE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Мама и бабушка сидели на кухне, с неудовольствием поглядывая в темноту за окном. Рядом, наброшенное на спинку стула, распустило пышные складки белое подвенечное платье Марины.</w:t>
      </w:r>
    </w:p>
    <w:p w14:paraId="6D0550E5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Где ее до сих пор черти носят?! — ворчала бабушка. — Вымокнет, простудится, вот вам и вся свадьба! Предупреждаю: я не вынесу ни дня отсрочки!</w:t>
      </w:r>
    </w:p>
    <w:p w14:paraId="7FFD50D5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Понимаю ваше нетерпение, госпожа, — смиренно склонилась мама. — Но позвольте выразить уверенность, что все обойдется. Она — здоровая девочка...</w:t>
      </w:r>
    </w:p>
    <w:p w14:paraId="3412EE18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Плевать мне на ее здоровье! — вспылила бабушка. — Мне нужно, чтобы она завтра надела платье! А лучше — сегодня!</w:t>
      </w:r>
    </w:p>
    <w:p w14:paraId="5544EC27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Наденет, никуда не денется, — прошелестело платье.</w:t>
      </w:r>
    </w:p>
    <w:p w14:paraId="5024816A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Заткнись, саван! — прикрикнула на него бабушка. — Не для того я столько лет пряталась по лесам, спасалась от облав, пробиралась правдами и неправдами в этот постылый город, не для того прикидывалась родней этой богом оставленной дуры, чтобы теперь еще выслушивать ваши идиотские увещевания! У меня нет больше сил терпеть! Мне нужно ее сердце! И моя молодость.</w:t>
      </w:r>
    </w:p>
    <w:p w14:paraId="238592E8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Я убеждена в вашей победе, госпожа! — тихо проговорила мама.</w:t>
      </w:r>
    </w:p>
    <w:p w14:paraId="56618820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Убеждена она... — прорычала бабушка, медленно успокаиваясь и пряча клыки. — Еще бы не убеждена! Тоже, небось, рассчитываешь на кусочек тепленького сердечка?</w:t>
      </w:r>
    </w:p>
    <w:p w14:paraId="76B01627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Все во власти моей госпожи... — прошептала мама.</w:t>
      </w:r>
    </w:p>
    <w:p w14:paraId="5C4ED0E6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То-то же... — бабушка прислушалась. — Тихо! Идет! Ну, наконец-то!</w:t>
      </w:r>
    </w:p>
    <w:p w14:paraId="56B0F5C6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Входная дверь распахнулась, и на пороге появилась Марина в сопровождении Имомали.</w:t>
      </w:r>
    </w:p>
    <w:p w14:paraId="5DD18E2F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Эт-то еще что такое?! — грозно спросила мама.</w:t>
      </w:r>
    </w:p>
    <w:p w14:paraId="4B48986F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За мной гонятся! — закричала Марина. — Имомали, закрой дверь! Не пускайте их! Не пускайте!</w:t>
      </w:r>
    </w:p>
    <w:p w14:paraId="3B0CC1BA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Она в ужасе бросилась в спальню. Дворник хотел было захлопнуть дверь, но сейчас же был отброшен страшным ударом снаружи. Дверь разлетелась в куски, и в квартиру ввалились Рома со Стольбергом.</w:t>
      </w:r>
    </w:p>
    <w:p w14:paraId="7370C985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Карла, кончай этих! — скомандовал Советник. — Пора заняться делом.</w:t>
      </w:r>
    </w:p>
    <w:p w14:paraId="48EFE20F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Рома распахнул пиджак и вынул из пришитой внутри петли топор.</w:t>
      </w:r>
    </w:p>
    <w:p w14:paraId="35C04546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Тварь я дрожащая, — проорал он, бросаясь на бабушку, — или право имею?!</w:t>
      </w:r>
    </w:p>
    <w:p w14:paraId="2C2E5085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Но дорогу ему вдруг с неуловимой быстротой заступила мама. В обеих руках у нее разом блеснули два тонких лезвия. Ударом ноги с разворота она обезоружила Рому, и тут же пригвоздила его к стене одним из стилетов. На лице гнома появилось изумленное выражение, ноги укоротились и перестали доставать до пола. Рома что-то пробулькал, захлебываясь черной кровью, и сник, вывалив из оскаленного рта длинный язык. Но мама уже не обращала на него внимания. Не останавливаясь, она совершила новый прыжок и неожиданно полоснула стилетом по лицу Имомали, отвалив ему нос и ухо.</w:t>
      </w:r>
    </w:p>
    <w:p w14:paraId="07D3B9BD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Ай, щайтан-баба! — взревел дэв, распахнул пасть во всю ширь и высоко подпрыгнул. Он нахлобучился на маму сверху, как мешок, и проглотил ее в один глоток.</w:t>
      </w:r>
    </w:p>
    <w:p w14:paraId="60893CB5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Сука драный! — взвизгнул он, сплюнув стилет и стараясь зажать рану на лице.</w:t>
      </w:r>
    </w:p>
    <w:p w14:paraId="0BEADCAD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Но когти бабушки вдруг вцепились ему в затылок и с хрустом оторвали голову. Тело дэва, дергаясь в конвульсиях, покатилось по полу и замерло в углу.</w:t>
      </w:r>
    </w:p>
    <w:p w14:paraId="4C20820F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Бабушка с кошачьим шипением набросилась на Стольберга, но, к собственному изумлению, пролетела сквозь него и ударилась о стену.</w:t>
      </w:r>
    </w:p>
    <w:p w14:paraId="162A4F8B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Старая ведьма, а такому простому фокусу не научилась, — укоризненно сказал Игорь Владимирович, появляясь совсем с другой стороны и опуская ей на череп топор Ромы.</w:t>
      </w:r>
    </w:p>
    <w:p w14:paraId="703A5605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Кошачьи глаза бабушки вспыхнули в последний раз и погасли. Бешено хлеставший по бокам хвост повис бессильно. Бабушка мягко, как подушка, повалилась на пол.</w:t>
      </w:r>
    </w:p>
    <w:p w14:paraId="0902E572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И тут на пороге спальни появилась Марина. Сумасшедшими глазами она обвела комнату, прыгая взглядом с одного мертвого тела на другое. Игорь Владимирович отбросил топор и протянул к ней окровавленную руку.</w:t>
      </w:r>
    </w:p>
    <w:p w14:paraId="4F2901FB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Кольцо!</w:t>
      </w:r>
    </w:p>
    <w:p w14:paraId="733DE388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Что ж, — глухо сказала Марина, раскрывая ладонь. — Победитель получает все. Кольцо ваше.</w:t>
      </w:r>
    </w:p>
    <w:p w14:paraId="284EC115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Дрожащими пальцами советник взял кольцо с ладони Марины.</w:t>
      </w:r>
    </w:p>
    <w:p w14:paraId="70521306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Наконец-то! — голос его прозвучал, как хруст раздавленного стекла.</w:t>
      </w:r>
    </w:p>
    <w:p w14:paraId="17B0C990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Ну, это еще не конец, — возразила Марина. — Саван, взять его!</w:t>
      </w:r>
    </w:p>
    <w:p w14:paraId="743160DE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Стольберг не успел даже испугаться. Белое, слегка забрызганное кровью, платье, висевшее на стуле, вдруг метнулось ему в глаза и сразу охватило тело советника плотным коконом. Игорь Владимирович почувствовал, что совершенно не может двигаться. Изумление отразилось на его лице. Только теперь он заметил, что Марина в спальне успела переодеться. На ней было длинное черное платье, наглухо застегнутое на шее.</w:t>
      </w:r>
    </w:p>
    <w:p w14:paraId="255E1066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Что это значит?! — с трудом выдавил Стольберг.</w:t>
      </w:r>
    </w:p>
    <w:p w14:paraId="24A7D453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А то и значит, — спокойно ответила Марина. — купились вы, магистр, как и все эти бедняги. Неужели вы и в самом деле верили, что наша встреча случайна? Я просто готовила себе очередной пир, и вы блестяще доказали, что достойны быть моим главным блюдом. Не было никакой Марины и отца-профессора не было. Нельзя быть таким доверчивым. Это Москва, дядя!</w:t>
      </w:r>
    </w:p>
    <w:p w14:paraId="558941A1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Да, но... кольцо?! — простонал советник.</w:t>
      </w:r>
    </w:p>
    <w:p w14:paraId="0DA7904A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А кольцо пригодится, — улыбнулась Марина.</w:t>
      </w:r>
    </w:p>
    <w:p w14:paraId="70570F57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Она взяла кольцо из онемевшей руки Игоря Владимировича и надела ему на безымянный палец.</w:t>
      </w:r>
    </w:p>
    <w:p w14:paraId="56F4801B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Теперь мы обвенчаны!</w:t>
      </w:r>
    </w:p>
    <w:p w14:paraId="7CE35D41" w14:textId="77777777" w:rsidR="004B2EDE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За...чем?!</w:t>
      </w:r>
    </w:p>
    <w:p w14:paraId="3C59D8D5" w14:textId="397D7176" w:rsidR="00CE1136" w:rsidRPr="00514950" w:rsidRDefault="004B2EDE" w:rsidP="00514950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514950">
        <w:rPr>
          <w:rFonts w:ascii="Verdana" w:hAnsi="Verdana"/>
          <w:color w:val="000000"/>
          <w:sz w:val="20"/>
        </w:rPr>
        <w:t>— Сейчас узнаешь, — сказала Марина, щелкая челюстями-хелицерами и расправляя паучьи лапки с крашеными коготками. — У Черной Вдовы тоже есть свои традиции!</w:t>
      </w:r>
    </w:p>
    <w:sectPr w:rsidR="00CE1136" w:rsidRPr="00514950" w:rsidSect="005149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DD3AE" w14:textId="77777777" w:rsidR="00514950" w:rsidRDefault="00514950" w:rsidP="00514950">
      <w:pPr>
        <w:spacing w:after="0" w:line="240" w:lineRule="auto"/>
      </w:pPr>
      <w:r>
        <w:separator/>
      </w:r>
    </w:p>
  </w:endnote>
  <w:endnote w:type="continuationSeparator" w:id="0">
    <w:p w14:paraId="3ECAE104" w14:textId="77777777" w:rsidR="00514950" w:rsidRDefault="00514950" w:rsidP="00514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11B98" w14:textId="77777777" w:rsidR="00514950" w:rsidRDefault="00514950" w:rsidP="00CB6FB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0F14BE84" w14:textId="77777777" w:rsidR="00514950" w:rsidRDefault="00514950" w:rsidP="0051495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4B273" w14:textId="0B5D55A5" w:rsidR="00514950" w:rsidRPr="00514950" w:rsidRDefault="00514950" w:rsidP="00514950">
    <w:pPr>
      <w:pStyle w:val="Footer"/>
      <w:ind w:right="360"/>
      <w:rPr>
        <w:rFonts w:ascii="Arial" w:hAnsi="Arial" w:cs="Arial"/>
        <w:color w:val="999999"/>
        <w:sz w:val="20"/>
      </w:rPr>
    </w:pPr>
    <w:r w:rsidRPr="00514950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0866D" w14:textId="77777777" w:rsidR="00514950" w:rsidRDefault="005149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CDE7C" w14:textId="77777777" w:rsidR="00514950" w:rsidRDefault="00514950" w:rsidP="00514950">
      <w:pPr>
        <w:spacing w:after="0" w:line="240" w:lineRule="auto"/>
      </w:pPr>
      <w:r>
        <w:separator/>
      </w:r>
    </w:p>
  </w:footnote>
  <w:footnote w:type="continuationSeparator" w:id="0">
    <w:p w14:paraId="7C852FDD" w14:textId="77777777" w:rsidR="00514950" w:rsidRDefault="00514950" w:rsidP="00514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47EEB" w14:textId="77777777" w:rsidR="00514950" w:rsidRDefault="005149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CC510" w14:textId="09DBD57B" w:rsidR="00514950" w:rsidRPr="00514950" w:rsidRDefault="00514950" w:rsidP="00514950">
    <w:pPr>
      <w:pStyle w:val="Header"/>
      <w:rPr>
        <w:rFonts w:ascii="Arial" w:hAnsi="Arial" w:cs="Arial"/>
        <w:color w:val="999999"/>
        <w:sz w:val="20"/>
      </w:rPr>
    </w:pPr>
    <w:r w:rsidRPr="00514950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748AA" w14:textId="77777777" w:rsidR="00514950" w:rsidRDefault="00514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B2EDE"/>
    <w:rsid w:val="00514950"/>
    <w:rsid w:val="006F3A1C"/>
    <w:rsid w:val="00AA1D8D"/>
    <w:rsid w:val="00B47730"/>
    <w:rsid w:val="00CB0664"/>
    <w:rsid w:val="00CE113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01A8DB1"/>
  <w14:defaultImageDpi w14:val="300"/>
  <w15:docId w15:val="{A00BC539-7B16-43F6-9A19-C7DA2B7D2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5149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81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3847</Words>
  <Characters>22082</Characters>
  <Application>Microsoft Office Word</Application>
  <DocSecurity>0</DocSecurity>
  <Lines>460</Lines>
  <Paragraphs>259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25670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Это Москва, дядя!</dc:title>
  <dc:subject/>
  <dc:creator>Александр Бачило</dc:creator>
  <cp:keywords/>
  <dc:description/>
  <cp:lastModifiedBy>Andrey Piskunov</cp:lastModifiedBy>
  <cp:revision>5</cp:revision>
  <dcterms:created xsi:type="dcterms:W3CDTF">2013-12-23T23:15:00Z</dcterms:created>
  <dcterms:modified xsi:type="dcterms:W3CDTF">2025-08-19T04:03:00Z</dcterms:modified>
  <cp:category/>
</cp:coreProperties>
</file>